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077892" w14:textId="4A079DD3" w:rsidR="00DA509A" w:rsidRPr="005D580D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DA509A" w:rsidRPr="005D580D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5D580D">
        <w:rPr>
          <w:rFonts w:ascii="Calibri" w:hAnsi="Calibri" w:cs="Calibri"/>
          <w:sz w:val="20"/>
          <w:szCs w:val="20"/>
        </w:rPr>
        <w:t>8</w:t>
      </w:r>
      <w:r w:rsidR="0029492E" w:rsidRPr="005D580D">
        <w:rPr>
          <w:rFonts w:ascii="Calibri" w:hAnsi="Calibri" w:cs="Calibri"/>
          <w:sz w:val="20"/>
          <w:szCs w:val="20"/>
        </w:rPr>
        <w:t xml:space="preserve"> do SWZ</w:t>
      </w:r>
      <w:r w:rsidR="00DA509A" w:rsidRPr="005D580D">
        <w:rPr>
          <w:rFonts w:ascii="Calibri" w:hAnsi="Calibri" w:cs="Calibri"/>
          <w:sz w:val="20"/>
          <w:szCs w:val="20"/>
        </w:rPr>
        <w:t xml:space="preserve"> </w:t>
      </w:r>
      <w:r w:rsidR="0000234F" w:rsidRPr="005D580D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5D580D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ab/>
      </w:r>
    </w:p>
    <w:p w14:paraId="4A64EFDD" w14:textId="517BB349" w:rsidR="009E1C8A" w:rsidRPr="005D580D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>...............................................................</w:t>
      </w:r>
      <w:r w:rsidRPr="005D580D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5D580D">
        <w:rPr>
          <w:rFonts w:ascii="Calibri" w:hAnsi="Calibri" w:cs="Calibri"/>
          <w:sz w:val="20"/>
          <w:szCs w:val="20"/>
        </w:rPr>
        <w:t xml:space="preserve">             </w:t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</w:t>
      </w:r>
      <w:r w:rsidRPr="005D580D">
        <w:rPr>
          <w:rFonts w:ascii="Calibri" w:hAnsi="Calibri" w:cs="Calibri"/>
          <w:sz w:val="20"/>
          <w:szCs w:val="20"/>
        </w:rPr>
        <w:t>................................, d</w:t>
      </w:r>
      <w:r w:rsidR="000C6D2A" w:rsidRPr="005D580D">
        <w:rPr>
          <w:rFonts w:ascii="Calibri" w:hAnsi="Calibri" w:cs="Calibri"/>
          <w:sz w:val="20"/>
          <w:szCs w:val="20"/>
        </w:rPr>
        <w:t>nia ....................</w:t>
      </w:r>
      <w:r w:rsidR="00897D37" w:rsidRPr="005D580D">
        <w:rPr>
          <w:rFonts w:ascii="Calibri" w:hAnsi="Calibri" w:cs="Calibri"/>
          <w:sz w:val="20"/>
          <w:szCs w:val="20"/>
        </w:rPr>
        <w:t>... 20</w:t>
      </w:r>
      <w:r w:rsidR="004E2748" w:rsidRPr="005D580D">
        <w:rPr>
          <w:rFonts w:ascii="Calibri" w:hAnsi="Calibri" w:cs="Calibri"/>
          <w:sz w:val="20"/>
          <w:szCs w:val="20"/>
        </w:rPr>
        <w:t>2</w:t>
      </w:r>
      <w:r w:rsidR="00383F30">
        <w:rPr>
          <w:rFonts w:ascii="Calibri" w:hAnsi="Calibri" w:cs="Calibri"/>
          <w:sz w:val="20"/>
          <w:szCs w:val="20"/>
        </w:rPr>
        <w:t>6</w:t>
      </w:r>
      <w:r w:rsidRPr="005D580D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5D580D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5D580D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5D580D">
        <w:rPr>
          <w:rFonts w:ascii="Calibri" w:eastAsia="Batang" w:hAnsi="Calibri" w:cs="Calibri"/>
          <w:i/>
          <w:sz w:val="18"/>
          <w:szCs w:val="18"/>
        </w:rPr>
        <w:t xml:space="preserve">  (Nazwa i adres Wykonawcy)</w:t>
      </w:r>
    </w:p>
    <w:p w14:paraId="0A1F7522" w14:textId="77777777" w:rsidR="00DA509A" w:rsidRPr="005D580D" w:rsidRDefault="00DA509A" w:rsidP="00DA509A">
      <w:pPr>
        <w:rPr>
          <w:rFonts w:ascii="Calibri" w:hAnsi="Calibri" w:cs="Calibri"/>
          <w:sz w:val="20"/>
          <w:szCs w:val="20"/>
        </w:rPr>
      </w:pPr>
    </w:p>
    <w:p w14:paraId="1716DEE8" w14:textId="77777777" w:rsidR="00050A0D" w:rsidRDefault="00050A0D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3DD3DFD" w14:textId="0F7859BA" w:rsidR="00EC6B7B" w:rsidRPr="005D580D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Składany do zadania </w:t>
      </w:r>
    </w:p>
    <w:p w14:paraId="41D1DE84" w14:textId="77777777" w:rsidR="00A76A94" w:rsidRPr="005D580D" w:rsidRDefault="00A76A94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5D580D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1004D25C" w:rsidR="0078061D" w:rsidRPr="005D580D" w:rsidRDefault="00DB73AB" w:rsidP="008F618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5D580D">
        <w:rPr>
          <w:rFonts w:ascii="Calibri" w:hAnsi="Calibri" w:cs="Calibri"/>
          <w:b/>
          <w:bCs/>
          <w:sz w:val="22"/>
          <w:szCs w:val="22"/>
        </w:rPr>
        <w:t>„</w:t>
      </w:r>
      <w:r w:rsidR="00606CAB" w:rsidRPr="00E10813">
        <w:rPr>
          <w:rFonts w:ascii="Calibri" w:hAnsi="Calibri" w:cs="Calibri"/>
          <w:b/>
          <w:sz w:val="20"/>
          <w:szCs w:val="20"/>
        </w:rPr>
        <w:t xml:space="preserve">Remont bazy magazynowej </w:t>
      </w:r>
      <w:proofErr w:type="spellStart"/>
      <w:r w:rsidR="00606CAB" w:rsidRPr="00E10813">
        <w:rPr>
          <w:rFonts w:ascii="Calibri" w:hAnsi="Calibri" w:cs="Calibri"/>
          <w:b/>
          <w:sz w:val="20"/>
          <w:szCs w:val="20"/>
        </w:rPr>
        <w:t>OLiOC</w:t>
      </w:r>
      <w:proofErr w:type="spellEnd"/>
      <w:r w:rsidR="00606CAB" w:rsidRPr="00E10813">
        <w:rPr>
          <w:rFonts w:ascii="Calibri" w:hAnsi="Calibri" w:cs="Calibri"/>
          <w:b/>
          <w:sz w:val="20"/>
          <w:szCs w:val="20"/>
        </w:rPr>
        <w:t xml:space="preserve"> do realizacji zadań kryzysowych na terenie Miasta i Gminy Sienno</w:t>
      </w:r>
      <w:r w:rsidR="008F618A" w:rsidRPr="005D580D">
        <w:rPr>
          <w:rFonts w:ascii="Calibri" w:hAnsi="Calibri" w:cs="Calibri"/>
          <w:b/>
          <w:bCs/>
          <w:sz w:val="22"/>
          <w:szCs w:val="22"/>
        </w:rPr>
        <w:t>”</w:t>
      </w:r>
    </w:p>
    <w:p w14:paraId="0602C0B8" w14:textId="77777777" w:rsidR="00F047F5" w:rsidRPr="005D580D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32A805CC" w14:textId="77777777" w:rsidR="00CB6878" w:rsidRPr="005D580D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2F32A5D" w14:textId="22B5BB73" w:rsidR="00DA509A" w:rsidRDefault="00DA509A" w:rsidP="00EC6B7B">
      <w:pPr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DB1E07">
        <w:rPr>
          <w:rFonts w:ascii="Calibri" w:hAnsi="Calibri" w:cs="Calibri"/>
          <w:b/>
          <w:sz w:val="20"/>
          <w:szCs w:val="20"/>
        </w:rPr>
        <w:t xml:space="preserve"> </w:t>
      </w:r>
    </w:p>
    <w:p w14:paraId="738ECA28" w14:textId="77777777" w:rsidR="00050A0D" w:rsidRPr="005D580D" w:rsidRDefault="00050A0D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75AD2805" w14:textId="77777777" w:rsidR="00DA509A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5D580D">
        <w:rPr>
          <w:rFonts w:ascii="Calibri" w:hAnsi="Calibri" w:cs="Calibri"/>
          <w:sz w:val="20"/>
          <w:szCs w:val="20"/>
        </w:rPr>
        <w:t>ROBOTY BUDOWLANE</w:t>
      </w:r>
      <w:r w:rsidRPr="005D580D">
        <w:rPr>
          <w:rFonts w:ascii="Calibri" w:hAnsi="Calibri" w:cs="Calibri"/>
          <w:sz w:val="20"/>
          <w:szCs w:val="20"/>
        </w:rPr>
        <w:t>:</w:t>
      </w:r>
    </w:p>
    <w:p w14:paraId="3E9E84EA" w14:textId="77777777" w:rsidR="00383F30" w:rsidRPr="005D580D" w:rsidRDefault="00383F30" w:rsidP="00DA509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5D580D" w14:paraId="12BF338A" w14:textId="77777777" w:rsidTr="00B673B3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5D580D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5D580D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5D580D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8F618A" w:rsidRPr="005D580D" w14:paraId="795877F4" w14:textId="77777777" w:rsidTr="00E635C3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044C57" w14:textId="77777777" w:rsidR="008F618A" w:rsidRPr="005D580D" w:rsidRDefault="008F618A" w:rsidP="00E635C3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F19326" w14:textId="77777777" w:rsidR="008F618A" w:rsidRPr="005D580D" w:rsidRDefault="008F618A" w:rsidP="00E635C3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5AA70812" w14:textId="77777777" w:rsidR="008F618A" w:rsidRPr="005D580D" w:rsidRDefault="008F618A" w:rsidP="00E635C3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8AA01FD" w14:textId="77777777" w:rsidR="00050A0D" w:rsidRDefault="00050A0D" w:rsidP="00E635C3">
            <w:pPr>
              <w:pStyle w:val="Bezodstpw"/>
              <w:spacing w:line="276" w:lineRule="auto"/>
              <w:ind w:firstLine="186"/>
              <w:contextualSpacing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</w:p>
          <w:p w14:paraId="54ED90B3" w14:textId="59096664" w:rsidR="008F618A" w:rsidRPr="005D580D" w:rsidRDefault="008F618A" w:rsidP="00E635C3">
            <w:pPr>
              <w:pStyle w:val="Bezodstpw"/>
              <w:spacing w:line="276" w:lineRule="auto"/>
              <w:ind w:firstLine="186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4E9C216" w14:textId="25B5272E" w:rsidR="000D647F" w:rsidRPr="005D580D" w:rsidRDefault="00383F30" w:rsidP="00CB20FE">
            <w:pPr>
              <w:pStyle w:val="Bezodstpw"/>
              <w:spacing w:line="276" w:lineRule="auto"/>
              <w:ind w:left="186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polegające na </w:t>
            </w:r>
            <w:r w:rsidR="00CB20FE" w:rsidRPr="00CB20FE">
              <w:rPr>
                <w:rFonts w:ascii="Calibri" w:hAnsi="Calibri" w:cs="Calibri"/>
                <w:b/>
                <w:sz w:val="20"/>
                <w:szCs w:val="20"/>
              </w:rPr>
              <w:t xml:space="preserve">budowie lub przebudowie lub rozbudowie lub modernizacji </w:t>
            </w:r>
            <w:r w:rsidR="00170551">
              <w:rPr>
                <w:rFonts w:ascii="Calibri" w:hAnsi="Calibri" w:cs="Calibri"/>
                <w:b/>
                <w:sz w:val="20"/>
                <w:szCs w:val="20"/>
              </w:rPr>
              <w:t>lub remoncie budynku</w:t>
            </w:r>
            <w:r w:rsidR="00181E3D">
              <w:rPr>
                <w:rFonts w:ascii="Calibri" w:hAnsi="Calibri" w:cs="Calibri"/>
                <w:b/>
                <w:sz w:val="20"/>
                <w:szCs w:val="20"/>
              </w:rPr>
              <w:t>,</w:t>
            </w:r>
            <w:r w:rsidR="000D647F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278C344F" w14:textId="77777777" w:rsidR="00050A0D" w:rsidRDefault="00050A0D" w:rsidP="000D647F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74E4F0D" w14:textId="1B9468FB" w:rsidR="00842E68" w:rsidRDefault="000D647F" w:rsidP="000D647F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o wartości ……………………………… zł brutto.</w:t>
            </w:r>
            <w:r w:rsidR="00020D2B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1E215A5F" w14:textId="0F623FEE" w:rsidR="00645321" w:rsidRPr="00645321" w:rsidRDefault="00645321" w:rsidP="00645321"/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4B972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9AF01A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FD4D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772878" w14:textId="77777777" w:rsidR="008F618A" w:rsidRPr="005D580D" w:rsidRDefault="008F618A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1867FAAB" w14:textId="77777777" w:rsidR="000D647F" w:rsidRPr="005D580D" w:rsidRDefault="000D647F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224A533C" w:rsidR="00DA509A" w:rsidRPr="005D580D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5D580D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</w:p>
    <w:sectPr w:rsidR="00DA509A" w:rsidRPr="005D580D" w:rsidSect="00673364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1135" w:left="1134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1D027" w14:textId="77777777" w:rsidR="00160A88" w:rsidRDefault="00160A88">
      <w:r>
        <w:separator/>
      </w:r>
    </w:p>
  </w:endnote>
  <w:endnote w:type="continuationSeparator" w:id="0">
    <w:p w14:paraId="555F7AFC" w14:textId="77777777" w:rsidR="00160A88" w:rsidRDefault="0016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" w:hAnsi="Calibri" w:cs="Calibri"/>
        <w:sz w:val="20"/>
        <w:szCs w:val="20"/>
      </w:rPr>
      <w:id w:val="-1290672318"/>
      <w:docPartObj>
        <w:docPartGallery w:val="Page Numbers (Bottom of Page)"/>
        <w:docPartUnique/>
      </w:docPartObj>
    </w:sdtPr>
    <w:sdtContent>
      <w:p w14:paraId="1E9EAEB1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48A07B2A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4FA1E34F" w14:textId="77777777" w:rsidR="00645321" w:rsidRPr="00FD1495" w:rsidRDefault="00645321" w:rsidP="00645321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109A1A81" w14:textId="77777777" w:rsidR="00645321" w:rsidRPr="00FD1495" w:rsidRDefault="00000000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</w:sdtContent>
  </w:sdt>
  <w:p w14:paraId="269C705D" w14:textId="77777777" w:rsidR="00AE02C5" w:rsidRPr="00645321" w:rsidRDefault="00AE02C5" w:rsidP="00645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" w:hAnsi="Calibri" w:cs="Calibri"/>
        <w:sz w:val="20"/>
        <w:szCs w:val="20"/>
      </w:rPr>
      <w:id w:val="-2144333107"/>
      <w:docPartObj>
        <w:docPartGallery w:val="Page Numbers (Bottom of Page)"/>
        <w:docPartUnique/>
      </w:docPartObj>
    </w:sdtPr>
    <w:sdtContent>
      <w:p w14:paraId="69BEBDAA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 w:rsidRPr="00FD1495">
          <w:rPr>
            <w:rFonts w:ascii="Calibri" w:hAnsi="Calibri" w:cs="Calibri"/>
            <w:sz w:val="20"/>
            <w:szCs w:val="20"/>
            <w:lang w:val="pl-PL"/>
          </w:rPr>
          <w:t>2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37DDB1BE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4B736B3" w14:textId="77777777" w:rsidR="00FD1495" w:rsidRPr="00FD1495" w:rsidRDefault="00FD1495" w:rsidP="00FD1495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bookmarkStart w:id="0" w:name="_Hlk69027743"/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5DE7608C" w14:textId="3BC5C2D3" w:rsidR="00B44CA4" w:rsidRPr="00FD1495" w:rsidRDefault="00000000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7A4E1" w14:textId="77777777" w:rsidR="00160A88" w:rsidRDefault="00160A88">
      <w:r>
        <w:separator/>
      </w:r>
    </w:p>
  </w:footnote>
  <w:footnote w:type="continuationSeparator" w:id="0">
    <w:p w14:paraId="4A59C987" w14:textId="77777777" w:rsidR="00160A88" w:rsidRDefault="00160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4195B" w14:textId="55E5785A" w:rsidR="00673364" w:rsidRPr="00577BE6" w:rsidRDefault="00673364" w:rsidP="00673364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4F3E94">
      <w:rPr>
        <w:rFonts w:asciiTheme="minorHAnsi" w:hAnsiTheme="minorHAnsi" w:cstheme="minorHAnsi"/>
        <w:sz w:val="18"/>
        <w:szCs w:val="18"/>
      </w:rPr>
      <w:t xml:space="preserve"> </w:t>
    </w:r>
    <w:r w:rsidR="007077A9">
      <w:rPr>
        <w:rFonts w:asciiTheme="minorHAnsi" w:hAnsiTheme="minorHAnsi" w:cstheme="minorHAnsi"/>
        <w:sz w:val="18"/>
        <w:szCs w:val="18"/>
      </w:rPr>
      <w:t>KIR.271.6.2026</w:t>
    </w:r>
  </w:p>
  <w:p w14:paraId="767DA800" w14:textId="77777777" w:rsidR="00673364" w:rsidRPr="005D580D" w:rsidRDefault="00673364" w:rsidP="00673364">
    <w:pPr>
      <w:pStyle w:val="Nagwek"/>
    </w:pPr>
  </w:p>
  <w:p w14:paraId="6D67538D" w14:textId="77777777" w:rsidR="000C6D2A" w:rsidRPr="00673364" w:rsidRDefault="000C6D2A" w:rsidP="006733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548F4" w14:textId="77303643" w:rsidR="005D580D" w:rsidRPr="00577BE6" w:rsidRDefault="005D580D" w:rsidP="005D580D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 w:rsidR="00677CCB">
      <w:rPr>
        <w:rFonts w:asciiTheme="minorHAnsi" w:hAnsiTheme="minorHAnsi" w:cstheme="minorHAnsi"/>
        <w:sz w:val="18"/>
        <w:szCs w:val="18"/>
      </w:rPr>
      <w:t>1</w:t>
    </w:r>
    <w:r w:rsidR="00383F30">
      <w:rPr>
        <w:rFonts w:asciiTheme="minorHAnsi" w:hAnsiTheme="minorHAnsi" w:cstheme="minorHAnsi"/>
        <w:sz w:val="18"/>
        <w:szCs w:val="18"/>
      </w:rPr>
      <w:t>2</w:t>
    </w:r>
    <w:r w:rsidRPr="00577BE6">
      <w:rPr>
        <w:rFonts w:asciiTheme="minorHAnsi" w:hAnsiTheme="minorHAnsi" w:cstheme="minorHAnsi"/>
        <w:sz w:val="18"/>
        <w:szCs w:val="18"/>
      </w:rPr>
      <w:t>.202</w:t>
    </w:r>
    <w:r w:rsidR="00383F30">
      <w:rPr>
        <w:rFonts w:asciiTheme="minorHAnsi" w:hAnsiTheme="minorHAnsi" w:cstheme="minorHAnsi"/>
        <w:sz w:val="18"/>
        <w:szCs w:val="18"/>
      </w:rPr>
      <w:t>6.ED</w:t>
    </w:r>
  </w:p>
  <w:p w14:paraId="63AE5AEA" w14:textId="77777777" w:rsidR="00C02626" w:rsidRPr="005D580D" w:rsidRDefault="00C02626" w:rsidP="005D58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32860586">
    <w:abstractNumId w:val="33"/>
  </w:num>
  <w:num w:numId="2" w16cid:durableId="980499368">
    <w:abstractNumId w:val="38"/>
  </w:num>
  <w:num w:numId="3" w16cid:durableId="1203782715">
    <w:abstractNumId w:val="27"/>
  </w:num>
  <w:num w:numId="4" w16cid:durableId="1634094321">
    <w:abstractNumId w:val="24"/>
  </w:num>
  <w:num w:numId="5" w16cid:durableId="240145559">
    <w:abstractNumId w:val="18"/>
  </w:num>
  <w:num w:numId="6" w16cid:durableId="1463422284">
    <w:abstractNumId w:val="30"/>
  </w:num>
  <w:num w:numId="7" w16cid:durableId="1613636293">
    <w:abstractNumId w:val="34"/>
  </w:num>
  <w:num w:numId="8" w16cid:durableId="1818254824">
    <w:abstractNumId w:val="22"/>
  </w:num>
  <w:num w:numId="9" w16cid:durableId="1778790754">
    <w:abstractNumId w:val="45"/>
  </w:num>
  <w:num w:numId="10" w16cid:durableId="116486661">
    <w:abstractNumId w:val="50"/>
  </w:num>
  <w:num w:numId="11" w16cid:durableId="889538438">
    <w:abstractNumId w:val="19"/>
  </w:num>
  <w:num w:numId="12" w16cid:durableId="139663543">
    <w:abstractNumId w:val="48"/>
  </w:num>
  <w:num w:numId="13" w16cid:durableId="822814820">
    <w:abstractNumId w:val="49"/>
  </w:num>
  <w:num w:numId="14" w16cid:durableId="434373878">
    <w:abstractNumId w:val="12"/>
  </w:num>
  <w:num w:numId="15" w16cid:durableId="113184680">
    <w:abstractNumId w:val="25"/>
  </w:num>
  <w:num w:numId="16" w16cid:durableId="1476799942">
    <w:abstractNumId w:val="29"/>
  </w:num>
  <w:num w:numId="17" w16cid:durableId="1950164224">
    <w:abstractNumId w:val="44"/>
  </w:num>
  <w:num w:numId="18" w16cid:durableId="1616253043">
    <w:abstractNumId w:val="21"/>
  </w:num>
  <w:num w:numId="19" w16cid:durableId="1777675496">
    <w:abstractNumId w:val="13"/>
  </w:num>
  <w:num w:numId="20" w16cid:durableId="174617560">
    <w:abstractNumId w:val="16"/>
  </w:num>
  <w:num w:numId="21" w16cid:durableId="314799123">
    <w:abstractNumId w:val="39"/>
  </w:num>
  <w:num w:numId="22" w16cid:durableId="1218468551">
    <w:abstractNumId w:val="17"/>
  </w:num>
  <w:num w:numId="23" w16cid:durableId="1901942477">
    <w:abstractNumId w:val="43"/>
  </w:num>
  <w:num w:numId="24" w16cid:durableId="2076971089">
    <w:abstractNumId w:val="41"/>
  </w:num>
  <w:num w:numId="25" w16cid:durableId="73819918">
    <w:abstractNumId w:val="20"/>
  </w:num>
  <w:num w:numId="26" w16cid:durableId="292606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0287895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095224">
    <w:abstractNumId w:val="3"/>
  </w:num>
  <w:num w:numId="29" w16cid:durableId="1198083061">
    <w:abstractNumId w:val="8"/>
  </w:num>
  <w:num w:numId="30" w16cid:durableId="1084036784">
    <w:abstractNumId w:val="2"/>
  </w:num>
  <w:num w:numId="31" w16cid:durableId="1232232910">
    <w:abstractNumId w:val="37"/>
  </w:num>
  <w:num w:numId="32" w16cid:durableId="270208910">
    <w:abstractNumId w:val="11"/>
  </w:num>
  <w:num w:numId="33" w16cid:durableId="94862510">
    <w:abstractNumId w:val="26"/>
  </w:num>
  <w:num w:numId="34" w16cid:durableId="1481383674">
    <w:abstractNumId w:val="40"/>
  </w:num>
  <w:num w:numId="35" w16cid:durableId="1291864746">
    <w:abstractNumId w:val="15"/>
  </w:num>
  <w:num w:numId="36" w16cid:durableId="912590273">
    <w:abstractNumId w:val="47"/>
  </w:num>
  <w:num w:numId="37" w16cid:durableId="389812785">
    <w:abstractNumId w:val="14"/>
  </w:num>
  <w:num w:numId="38" w16cid:durableId="1483886273">
    <w:abstractNumId w:val="10"/>
  </w:num>
  <w:num w:numId="39" w16cid:durableId="370156259">
    <w:abstractNumId w:val="23"/>
  </w:num>
  <w:num w:numId="40" w16cid:durableId="384447105">
    <w:abstractNumId w:val="35"/>
  </w:num>
  <w:num w:numId="41" w16cid:durableId="1030107514">
    <w:abstractNumId w:val="31"/>
  </w:num>
  <w:num w:numId="42" w16cid:durableId="2092660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336299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D2B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0A0D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25CC"/>
    <w:rsid w:val="000957CF"/>
    <w:rsid w:val="000970DD"/>
    <w:rsid w:val="000A0528"/>
    <w:rsid w:val="000A1940"/>
    <w:rsid w:val="000A1981"/>
    <w:rsid w:val="000A27ED"/>
    <w:rsid w:val="000A389B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647F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0763B"/>
    <w:rsid w:val="00112018"/>
    <w:rsid w:val="00114AAA"/>
    <w:rsid w:val="00114EE9"/>
    <w:rsid w:val="00116906"/>
    <w:rsid w:val="001201D6"/>
    <w:rsid w:val="001218E1"/>
    <w:rsid w:val="00122276"/>
    <w:rsid w:val="00124CFC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0A88"/>
    <w:rsid w:val="0016212F"/>
    <w:rsid w:val="00162505"/>
    <w:rsid w:val="00162560"/>
    <w:rsid w:val="00164F38"/>
    <w:rsid w:val="00165D29"/>
    <w:rsid w:val="00170551"/>
    <w:rsid w:val="001720B9"/>
    <w:rsid w:val="0017416A"/>
    <w:rsid w:val="00174344"/>
    <w:rsid w:val="0017467C"/>
    <w:rsid w:val="001816EE"/>
    <w:rsid w:val="00181E3D"/>
    <w:rsid w:val="00186596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73503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3F3C"/>
    <w:rsid w:val="002F0291"/>
    <w:rsid w:val="002F16D6"/>
    <w:rsid w:val="002F26C4"/>
    <w:rsid w:val="002F2B61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13D9"/>
    <w:rsid w:val="00362C90"/>
    <w:rsid w:val="00364AEE"/>
    <w:rsid w:val="00365834"/>
    <w:rsid w:val="00366630"/>
    <w:rsid w:val="00366F45"/>
    <w:rsid w:val="00367880"/>
    <w:rsid w:val="00367A44"/>
    <w:rsid w:val="00367B10"/>
    <w:rsid w:val="003809D8"/>
    <w:rsid w:val="00382285"/>
    <w:rsid w:val="00382504"/>
    <w:rsid w:val="00383D3C"/>
    <w:rsid w:val="00383F30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3360"/>
    <w:rsid w:val="003C48F1"/>
    <w:rsid w:val="003C4B19"/>
    <w:rsid w:val="003C5D02"/>
    <w:rsid w:val="003C659A"/>
    <w:rsid w:val="003C7514"/>
    <w:rsid w:val="003D1ED1"/>
    <w:rsid w:val="003D4FCB"/>
    <w:rsid w:val="003D716D"/>
    <w:rsid w:val="003E070C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3F68E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2D48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3E94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133D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533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3B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80D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7E7"/>
    <w:rsid w:val="00606915"/>
    <w:rsid w:val="00606CAB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1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364"/>
    <w:rsid w:val="006739C2"/>
    <w:rsid w:val="0067561C"/>
    <w:rsid w:val="00676A72"/>
    <w:rsid w:val="00677CCB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077A9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68D0"/>
    <w:rsid w:val="00767954"/>
    <w:rsid w:val="00767A53"/>
    <w:rsid w:val="00767F26"/>
    <w:rsid w:val="00770C2E"/>
    <w:rsid w:val="00774DE6"/>
    <w:rsid w:val="007763E7"/>
    <w:rsid w:val="00777472"/>
    <w:rsid w:val="0078061D"/>
    <w:rsid w:val="00780A2C"/>
    <w:rsid w:val="007813B0"/>
    <w:rsid w:val="007843F3"/>
    <w:rsid w:val="00784738"/>
    <w:rsid w:val="0078578D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0958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27790"/>
    <w:rsid w:val="008344A7"/>
    <w:rsid w:val="00834CD9"/>
    <w:rsid w:val="008375EC"/>
    <w:rsid w:val="008409B8"/>
    <w:rsid w:val="00840E8D"/>
    <w:rsid w:val="00842E68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5792"/>
    <w:rsid w:val="008F618A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0DBF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0253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6AD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76A94"/>
    <w:rsid w:val="00A8102D"/>
    <w:rsid w:val="00A81BE2"/>
    <w:rsid w:val="00A840BC"/>
    <w:rsid w:val="00A85586"/>
    <w:rsid w:val="00A9175F"/>
    <w:rsid w:val="00A91FE0"/>
    <w:rsid w:val="00A97F70"/>
    <w:rsid w:val="00AA4266"/>
    <w:rsid w:val="00AA7402"/>
    <w:rsid w:val="00AB058C"/>
    <w:rsid w:val="00AB2527"/>
    <w:rsid w:val="00AB5A8F"/>
    <w:rsid w:val="00AC11CD"/>
    <w:rsid w:val="00AC2D83"/>
    <w:rsid w:val="00AC4555"/>
    <w:rsid w:val="00AC4C9D"/>
    <w:rsid w:val="00AC5669"/>
    <w:rsid w:val="00AC6277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0F2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20FE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1F76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E07"/>
    <w:rsid w:val="00DB1FC3"/>
    <w:rsid w:val="00DB210B"/>
    <w:rsid w:val="00DB2AC9"/>
    <w:rsid w:val="00DB394F"/>
    <w:rsid w:val="00DB3C30"/>
    <w:rsid w:val="00DB4875"/>
    <w:rsid w:val="00DB6B37"/>
    <w:rsid w:val="00DB72DA"/>
    <w:rsid w:val="00DB73AB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65591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29F6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4B65"/>
    <w:rsid w:val="00FB68C3"/>
    <w:rsid w:val="00FC0A58"/>
    <w:rsid w:val="00FC1440"/>
    <w:rsid w:val="00FC51CC"/>
    <w:rsid w:val="00FC7FCD"/>
    <w:rsid w:val="00FD0595"/>
    <w:rsid w:val="00FD1495"/>
    <w:rsid w:val="00FD235C"/>
    <w:rsid w:val="00FD24DC"/>
    <w:rsid w:val="00FD2552"/>
    <w:rsid w:val="00FD27EC"/>
    <w:rsid w:val="00FD51ED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246F5-8C48-4826-8916-CBFB0508F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UG Sienno</cp:lastModifiedBy>
  <cp:revision>43</cp:revision>
  <cp:lastPrinted>2020-12-21T07:19:00Z</cp:lastPrinted>
  <dcterms:created xsi:type="dcterms:W3CDTF">2022-03-21T10:45:00Z</dcterms:created>
  <dcterms:modified xsi:type="dcterms:W3CDTF">2026-07-30T06:00:00Z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